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2ADE6A" w14:textId="06CEA5C5" w:rsidR="0031612D" w:rsidRPr="00C10AF5" w:rsidRDefault="00F068F8" w:rsidP="00C10AF5">
      <w:pPr>
        <w:pageBreakBefore/>
        <w:tabs>
          <w:tab w:val="num" w:pos="1276"/>
        </w:tabs>
        <w:spacing w:after="660" w:line="300" w:lineRule="atLeast"/>
        <w:ind w:left="1276" w:hanging="1276"/>
        <w:outlineLvl w:val="0"/>
        <w:rPr>
          <w:rFonts w:ascii="Verdana" w:eastAsia="DejaVu Sans" w:hAnsi="Verdana" w:cs="Times New Roman"/>
          <w:b/>
          <w:bCs/>
          <w:sz w:val="22"/>
          <w:szCs w:val="22"/>
          <w:lang w:val="en-US" w:eastAsia="nl-NL"/>
        </w:rPr>
      </w:pPr>
      <w:r>
        <w:rPr>
          <w:rFonts w:ascii="Verdana" w:eastAsia="DejaVu Sans" w:hAnsi="Verdana" w:cs="Times New Roman"/>
          <w:b/>
          <w:bCs/>
          <w:sz w:val="20"/>
          <w:szCs w:val="20"/>
          <w:lang w:val="en-US" w:eastAsia="nl-NL"/>
        </w:rPr>
        <w:t>Requirements relating to</w:t>
      </w:r>
      <w:r w:rsidR="00375755" w:rsidRPr="00C10AF5">
        <w:rPr>
          <w:rFonts w:ascii="Verdana" w:eastAsia="DejaVu Sans" w:hAnsi="Verdana" w:cs="Times New Roman"/>
          <w:b/>
          <w:bCs/>
          <w:sz w:val="20"/>
          <w:szCs w:val="20"/>
          <w:lang w:val="en-US" w:eastAsia="nl-NL"/>
        </w:rPr>
        <w:t xml:space="preserve"> environmental, social and labo</w:t>
      </w:r>
      <w:r w:rsidR="003B31C1">
        <w:rPr>
          <w:rFonts w:ascii="Verdana" w:eastAsia="DejaVu Sans" w:hAnsi="Verdana" w:cs="Times New Roman"/>
          <w:b/>
          <w:bCs/>
          <w:sz w:val="20"/>
          <w:szCs w:val="20"/>
          <w:lang w:val="en-US" w:eastAsia="nl-NL"/>
        </w:rPr>
        <w:t>u</w:t>
      </w:r>
      <w:r w:rsidR="00375755" w:rsidRPr="00C10AF5">
        <w:rPr>
          <w:rFonts w:ascii="Verdana" w:eastAsia="DejaVu Sans" w:hAnsi="Verdana" w:cs="Times New Roman"/>
          <w:b/>
          <w:bCs/>
          <w:sz w:val="20"/>
          <w:szCs w:val="20"/>
          <w:lang w:val="en-US" w:eastAsia="nl-NL"/>
        </w:rPr>
        <w:t>r law</w:t>
      </w:r>
      <w:r>
        <w:rPr>
          <w:rFonts w:ascii="Verdana" w:eastAsia="DejaVu Sans" w:hAnsi="Verdana" w:cs="Times New Roman"/>
          <w:b/>
          <w:bCs/>
          <w:sz w:val="20"/>
          <w:szCs w:val="20"/>
          <w:lang w:val="en-US" w:eastAsia="nl-NL"/>
        </w:rPr>
        <w:t xml:space="preserve"> conditions</w:t>
      </w:r>
      <w:r w:rsidR="00375755" w:rsidRPr="00C10AF5">
        <w:rPr>
          <w:rFonts w:ascii="Verdana" w:eastAsia="DejaVu Sans" w:hAnsi="Verdana" w:cs="Times New Roman"/>
          <w:b/>
          <w:bCs/>
          <w:sz w:val="20"/>
          <w:szCs w:val="20"/>
          <w:lang w:val="en-US" w:eastAsia="nl-NL"/>
        </w:rPr>
        <w:t>.</w:t>
      </w:r>
    </w:p>
    <w:p w14:paraId="56A347E5" w14:textId="77727F35" w:rsidR="0031612D" w:rsidRPr="00C10AF5" w:rsidRDefault="0031612D" w:rsidP="0031612D">
      <w:pPr>
        <w:tabs>
          <w:tab w:val="left" w:pos="227"/>
          <w:tab w:val="left" w:pos="454"/>
          <w:tab w:val="left" w:pos="680"/>
        </w:tabs>
        <w:autoSpaceDE w:val="0"/>
        <w:autoSpaceDN w:val="0"/>
        <w:adjustRightInd w:val="0"/>
        <w:spacing w:line="240" w:lineRule="atLeast"/>
        <w:rPr>
          <w:rFonts w:ascii="Verdana" w:eastAsia="DejaVu Sans" w:hAnsi="Verdana" w:cs="Times New Roman"/>
          <w:lang w:val="en-US" w:eastAsia="nl-NL"/>
        </w:rPr>
      </w:pPr>
      <w:r w:rsidRPr="00C10AF5">
        <w:rPr>
          <w:rFonts w:ascii="Verdana" w:eastAsia="DejaVu Sans" w:hAnsi="Verdana" w:cs="Times New Roman"/>
          <w:bCs/>
          <w:lang w:val="en-US" w:eastAsia="nl-NL"/>
        </w:rPr>
        <w:t>N</w:t>
      </w:r>
      <w:r w:rsidR="00375755" w:rsidRPr="00C10AF5">
        <w:rPr>
          <w:rFonts w:ascii="Verdana" w:eastAsia="DejaVu Sans" w:hAnsi="Verdana" w:cs="Times New Roman"/>
          <w:bCs/>
          <w:lang w:val="en-US" w:eastAsia="nl-NL"/>
        </w:rPr>
        <w:t xml:space="preserve">ame and </w:t>
      </w:r>
      <w:r w:rsidRPr="00C10AF5">
        <w:rPr>
          <w:rFonts w:ascii="Verdana" w:eastAsia="DejaVu Sans" w:hAnsi="Verdana" w:cs="Times New Roman"/>
          <w:bCs/>
          <w:lang w:val="en-US" w:eastAsia="nl-NL"/>
        </w:rPr>
        <w:t>ad</w:t>
      </w:r>
      <w:r w:rsidR="00375755" w:rsidRPr="00C10AF5">
        <w:rPr>
          <w:rFonts w:ascii="Verdana" w:eastAsia="DejaVu Sans" w:hAnsi="Verdana" w:cs="Times New Roman"/>
          <w:bCs/>
          <w:lang w:val="en-US" w:eastAsia="nl-NL"/>
        </w:rPr>
        <w:t>d</w:t>
      </w:r>
      <w:r w:rsidRPr="00C10AF5">
        <w:rPr>
          <w:rFonts w:ascii="Verdana" w:eastAsia="DejaVu Sans" w:hAnsi="Verdana" w:cs="Times New Roman"/>
          <w:bCs/>
          <w:lang w:val="en-US" w:eastAsia="nl-NL"/>
        </w:rPr>
        <w:t>re</w:t>
      </w:r>
      <w:r w:rsidR="00375755" w:rsidRPr="00C10AF5">
        <w:rPr>
          <w:rFonts w:ascii="Verdana" w:eastAsia="DejaVu Sans" w:hAnsi="Verdana" w:cs="Times New Roman"/>
          <w:bCs/>
          <w:lang w:val="en-US" w:eastAsia="nl-NL"/>
        </w:rPr>
        <w:t>s</w:t>
      </w:r>
      <w:r w:rsidRPr="00C10AF5">
        <w:rPr>
          <w:rFonts w:ascii="Verdana" w:eastAsia="DejaVu Sans" w:hAnsi="Verdana" w:cs="Times New Roman"/>
          <w:bCs/>
          <w:lang w:val="en-US" w:eastAsia="nl-NL"/>
        </w:rPr>
        <w:t xml:space="preserve">s </w:t>
      </w:r>
      <w:r w:rsidR="00375755" w:rsidRPr="00C10AF5">
        <w:rPr>
          <w:rFonts w:ascii="Verdana" w:eastAsia="DejaVu Sans" w:hAnsi="Verdana" w:cs="Times New Roman"/>
          <w:bCs/>
          <w:lang w:val="en-US" w:eastAsia="nl-NL"/>
        </w:rPr>
        <w:t>Tenderer</w:t>
      </w:r>
      <w:r w:rsidRPr="00C10AF5">
        <w:rPr>
          <w:rFonts w:ascii="Verdana" w:eastAsia="DejaVu Sans" w:hAnsi="Verdana" w:cs="Times New Roman"/>
          <w:bCs/>
          <w:lang w:val="en-US" w:eastAsia="nl-NL"/>
        </w:rPr>
        <w:t xml:space="preserve">: </w:t>
      </w:r>
      <w:r w:rsidRPr="00C10AF5">
        <w:rPr>
          <w:rFonts w:ascii="Verdana" w:eastAsia="DejaVu Sans" w:hAnsi="Verdana" w:cs="Times New Roman"/>
          <w:bCs/>
          <w:lang w:val="en-US" w:eastAsia="nl-NL"/>
        </w:rPr>
        <w:br/>
      </w:r>
      <w:r w:rsidRPr="00C10AF5">
        <w:rPr>
          <w:rFonts w:ascii="Verdana" w:eastAsia="DejaVu Sans" w:hAnsi="Verdana" w:cs="Times New Roman"/>
          <w:bCs/>
          <w:lang w:val="en-US" w:eastAsia="nl-NL"/>
        </w:rPr>
        <w:br/>
      </w:r>
      <w:r w:rsidRPr="00C10AF5">
        <w:rPr>
          <w:rFonts w:ascii="Verdana" w:eastAsia="DejaVu Sans" w:hAnsi="Verdana" w:cs="Times New Roman"/>
          <w:lang w:val="en-US" w:eastAsia="nl-NL"/>
        </w:rPr>
        <w:t>…………………………………………………………………………………………………………………………………………</w:t>
      </w:r>
    </w:p>
    <w:p w14:paraId="510A0FA8" w14:textId="34744485" w:rsidR="0031612D" w:rsidRPr="00375755" w:rsidRDefault="0031612D" w:rsidP="0031612D">
      <w:pPr>
        <w:tabs>
          <w:tab w:val="left" w:pos="227"/>
          <w:tab w:val="left" w:pos="454"/>
          <w:tab w:val="left" w:pos="680"/>
        </w:tabs>
        <w:autoSpaceDE w:val="0"/>
        <w:autoSpaceDN w:val="0"/>
        <w:adjustRightInd w:val="0"/>
        <w:spacing w:line="240" w:lineRule="atLeast"/>
        <w:rPr>
          <w:rFonts w:ascii="Verdana" w:eastAsia="DejaVu Sans" w:hAnsi="Verdana" w:cs="Times New Roman"/>
          <w:bCs/>
          <w:lang w:val="en-US" w:eastAsia="nl-NL"/>
        </w:rPr>
      </w:pPr>
      <w:r w:rsidRPr="00375755">
        <w:rPr>
          <w:rFonts w:ascii="Verdana" w:eastAsia="DejaVu Sans" w:hAnsi="Verdana" w:cs="Times New Roman"/>
          <w:bCs/>
          <w:lang w:val="en-US" w:eastAsia="nl-NL"/>
        </w:rPr>
        <w:br/>
      </w:r>
      <w:r w:rsidR="00375755" w:rsidRPr="00375755">
        <w:rPr>
          <w:rFonts w:ascii="Verdana" w:eastAsia="DejaVu Sans" w:hAnsi="Verdana" w:cs="Times New Roman"/>
          <w:bCs/>
          <w:lang w:val="en-US" w:eastAsia="nl-NL"/>
        </w:rPr>
        <w:t>Chamber of Commerce number or similar registration in the country established:</w:t>
      </w:r>
    </w:p>
    <w:p w14:paraId="0A07765A" w14:textId="77777777" w:rsidR="0031612D" w:rsidRPr="00375755" w:rsidRDefault="0031612D" w:rsidP="0031612D">
      <w:pPr>
        <w:tabs>
          <w:tab w:val="left" w:pos="227"/>
          <w:tab w:val="left" w:pos="454"/>
          <w:tab w:val="left" w:pos="680"/>
        </w:tabs>
        <w:autoSpaceDE w:val="0"/>
        <w:autoSpaceDN w:val="0"/>
        <w:adjustRightInd w:val="0"/>
        <w:spacing w:line="240" w:lineRule="atLeast"/>
        <w:rPr>
          <w:rFonts w:ascii="Verdana" w:eastAsia="DejaVu Sans" w:hAnsi="Verdana" w:cs="Times New Roman"/>
          <w:bCs/>
          <w:lang w:val="en-US" w:eastAsia="nl-NL"/>
        </w:rPr>
      </w:pPr>
    </w:p>
    <w:p w14:paraId="5B5417C3" w14:textId="77777777" w:rsidR="0031612D" w:rsidRPr="00C10AF5" w:rsidRDefault="0031612D" w:rsidP="0031612D">
      <w:pPr>
        <w:tabs>
          <w:tab w:val="left" w:pos="227"/>
          <w:tab w:val="left" w:pos="454"/>
          <w:tab w:val="left" w:pos="680"/>
        </w:tabs>
        <w:autoSpaceDE w:val="0"/>
        <w:autoSpaceDN w:val="0"/>
        <w:adjustRightInd w:val="0"/>
        <w:spacing w:line="240" w:lineRule="atLeast"/>
        <w:rPr>
          <w:rFonts w:ascii="Verdana" w:eastAsia="DejaVu Sans" w:hAnsi="Verdana" w:cs="Times New Roman"/>
          <w:lang w:val="en-US" w:eastAsia="nl-NL"/>
        </w:rPr>
      </w:pPr>
      <w:r w:rsidRPr="00C10AF5">
        <w:rPr>
          <w:rFonts w:ascii="Verdana" w:eastAsia="DejaVu Sans" w:hAnsi="Verdana" w:cs="Times New Roman"/>
          <w:lang w:val="en-US" w:eastAsia="nl-NL"/>
        </w:rPr>
        <w:t>…………………………………………………………………………………………………………………………………………</w:t>
      </w:r>
    </w:p>
    <w:p w14:paraId="10659597" w14:textId="77777777" w:rsidR="00375755" w:rsidRPr="00375755" w:rsidRDefault="0031612D" w:rsidP="00375755">
      <w:pPr>
        <w:tabs>
          <w:tab w:val="left" w:pos="227"/>
          <w:tab w:val="left" w:pos="454"/>
          <w:tab w:val="left" w:pos="680"/>
        </w:tabs>
        <w:autoSpaceDE w:val="0"/>
        <w:autoSpaceDN w:val="0"/>
        <w:adjustRightInd w:val="0"/>
        <w:spacing w:line="240" w:lineRule="atLeast"/>
        <w:rPr>
          <w:rFonts w:ascii="Verdana" w:eastAsia="DejaVu Sans" w:hAnsi="Verdana" w:cs="Times New Roman"/>
          <w:bCs/>
          <w:lang w:val="en-US" w:eastAsia="nl-NL"/>
        </w:rPr>
      </w:pPr>
      <w:r w:rsidRPr="00375755">
        <w:rPr>
          <w:rFonts w:ascii="Verdana" w:eastAsia="DejaVu Sans" w:hAnsi="Verdana" w:cs="Times New Roman"/>
          <w:bCs/>
          <w:lang w:val="en-US" w:eastAsia="nl-NL"/>
        </w:rPr>
        <w:br/>
      </w:r>
      <w:r w:rsidR="00375755" w:rsidRPr="00375755">
        <w:rPr>
          <w:rFonts w:ascii="Verdana" w:eastAsia="DejaVu Sans" w:hAnsi="Verdana" w:cs="Times New Roman"/>
          <w:bCs/>
          <w:lang w:val="en" w:eastAsia="nl-NL"/>
        </w:rPr>
        <w:t>Company contact person (name, email, telephone):</w:t>
      </w:r>
    </w:p>
    <w:p w14:paraId="2B531B6D" w14:textId="77777777" w:rsidR="0031612D" w:rsidRPr="00375755" w:rsidRDefault="0031612D" w:rsidP="0031612D">
      <w:pPr>
        <w:tabs>
          <w:tab w:val="left" w:pos="227"/>
          <w:tab w:val="left" w:pos="454"/>
          <w:tab w:val="left" w:pos="680"/>
        </w:tabs>
        <w:autoSpaceDE w:val="0"/>
        <w:autoSpaceDN w:val="0"/>
        <w:adjustRightInd w:val="0"/>
        <w:spacing w:line="240" w:lineRule="atLeast"/>
        <w:rPr>
          <w:rFonts w:ascii="Verdana" w:eastAsia="DejaVu Sans" w:hAnsi="Verdana" w:cs="Times New Roman"/>
          <w:bCs/>
          <w:lang w:val="en-US" w:eastAsia="nl-NL"/>
        </w:rPr>
      </w:pPr>
    </w:p>
    <w:p w14:paraId="2E4FFC6A" w14:textId="77777777" w:rsidR="0031612D" w:rsidRPr="00C10AF5" w:rsidRDefault="0031612D" w:rsidP="0031612D">
      <w:pPr>
        <w:tabs>
          <w:tab w:val="left" w:pos="227"/>
          <w:tab w:val="left" w:pos="454"/>
          <w:tab w:val="left" w:pos="680"/>
        </w:tabs>
        <w:autoSpaceDE w:val="0"/>
        <w:autoSpaceDN w:val="0"/>
        <w:adjustRightInd w:val="0"/>
        <w:spacing w:line="240" w:lineRule="atLeast"/>
        <w:rPr>
          <w:rFonts w:ascii="Verdana" w:eastAsia="DejaVu Sans" w:hAnsi="Verdana" w:cs="Times New Roman"/>
          <w:lang w:val="en-US" w:eastAsia="nl-NL"/>
        </w:rPr>
      </w:pPr>
      <w:r w:rsidRPr="00C10AF5">
        <w:rPr>
          <w:rFonts w:ascii="Verdana" w:eastAsia="DejaVu Sans" w:hAnsi="Verdana" w:cs="Times New Roman"/>
          <w:lang w:val="en-US" w:eastAsia="nl-NL"/>
        </w:rPr>
        <w:t>…………………………………………………………………………………………………………………………………………</w:t>
      </w:r>
    </w:p>
    <w:p w14:paraId="551F7698" w14:textId="77777777" w:rsidR="00B70288" w:rsidRDefault="00B70288" w:rsidP="00B70288">
      <w:pPr>
        <w:tabs>
          <w:tab w:val="left" w:pos="227"/>
          <w:tab w:val="left" w:pos="454"/>
          <w:tab w:val="left" w:pos="680"/>
        </w:tabs>
        <w:autoSpaceDE w:val="0"/>
        <w:autoSpaceDN w:val="0"/>
        <w:adjustRightInd w:val="0"/>
        <w:spacing w:line="240" w:lineRule="atLeast"/>
        <w:rPr>
          <w:rFonts w:ascii="Verdana" w:eastAsia="DejaVu Sans" w:hAnsi="Verdana" w:cs="Times New Roman"/>
          <w:bCs/>
          <w:lang w:val="en" w:eastAsia="nl-NL"/>
        </w:rPr>
      </w:pPr>
    </w:p>
    <w:p w14:paraId="361A12C7" w14:textId="446B191A" w:rsidR="00B70288" w:rsidRPr="00375755" w:rsidRDefault="00B70288" w:rsidP="00B70288">
      <w:pPr>
        <w:tabs>
          <w:tab w:val="left" w:pos="227"/>
          <w:tab w:val="left" w:pos="454"/>
          <w:tab w:val="left" w:pos="680"/>
        </w:tabs>
        <w:autoSpaceDE w:val="0"/>
        <w:autoSpaceDN w:val="0"/>
        <w:adjustRightInd w:val="0"/>
        <w:spacing w:line="240" w:lineRule="atLeast"/>
        <w:rPr>
          <w:rFonts w:ascii="Verdana" w:eastAsia="DejaVu Sans" w:hAnsi="Verdana" w:cs="Times New Roman"/>
          <w:bCs/>
          <w:lang w:val="en-US" w:eastAsia="nl-NL"/>
        </w:rPr>
      </w:pPr>
      <w:r>
        <w:rPr>
          <w:rFonts w:ascii="Verdana" w:eastAsia="DejaVu Sans" w:hAnsi="Verdana" w:cs="Times New Roman"/>
          <w:bCs/>
          <w:lang w:val="en-US" w:eastAsia="nl-NL"/>
        </w:rPr>
        <w:t>Signature</w:t>
      </w:r>
      <w:r w:rsidR="00426C91">
        <w:rPr>
          <w:rFonts w:ascii="Verdana" w:eastAsia="DejaVu Sans" w:hAnsi="Verdana" w:cs="Times New Roman"/>
          <w:bCs/>
          <w:lang w:val="en-US" w:eastAsia="nl-NL"/>
        </w:rPr>
        <w:t>:</w:t>
      </w:r>
    </w:p>
    <w:p w14:paraId="214F2EDE" w14:textId="77777777" w:rsidR="00B70288" w:rsidRPr="00375755" w:rsidRDefault="00B70288" w:rsidP="00B70288">
      <w:pPr>
        <w:tabs>
          <w:tab w:val="left" w:pos="227"/>
          <w:tab w:val="left" w:pos="454"/>
          <w:tab w:val="left" w:pos="680"/>
        </w:tabs>
        <w:autoSpaceDE w:val="0"/>
        <w:autoSpaceDN w:val="0"/>
        <w:adjustRightInd w:val="0"/>
        <w:spacing w:line="240" w:lineRule="atLeast"/>
        <w:rPr>
          <w:rFonts w:ascii="Verdana" w:eastAsia="DejaVu Sans" w:hAnsi="Verdana" w:cs="Times New Roman"/>
          <w:bCs/>
          <w:lang w:val="en-US" w:eastAsia="nl-NL"/>
        </w:rPr>
      </w:pPr>
    </w:p>
    <w:p w14:paraId="75C5B491" w14:textId="77777777" w:rsidR="00B70288" w:rsidRPr="00C10AF5" w:rsidRDefault="00B70288" w:rsidP="00B70288">
      <w:pPr>
        <w:tabs>
          <w:tab w:val="left" w:pos="227"/>
          <w:tab w:val="left" w:pos="454"/>
          <w:tab w:val="left" w:pos="680"/>
        </w:tabs>
        <w:autoSpaceDE w:val="0"/>
        <w:autoSpaceDN w:val="0"/>
        <w:adjustRightInd w:val="0"/>
        <w:spacing w:line="240" w:lineRule="atLeast"/>
        <w:rPr>
          <w:rFonts w:ascii="Verdana" w:eastAsia="DejaVu Sans" w:hAnsi="Verdana" w:cs="Times New Roman"/>
          <w:lang w:val="en-US" w:eastAsia="nl-NL"/>
        </w:rPr>
      </w:pPr>
      <w:r w:rsidRPr="00C10AF5">
        <w:rPr>
          <w:rFonts w:ascii="Verdana" w:eastAsia="DejaVu Sans" w:hAnsi="Verdana" w:cs="Times New Roman"/>
          <w:lang w:val="en-US" w:eastAsia="nl-NL"/>
        </w:rPr>
        <w:t>…………………………………………………………………………………………………………………………………………</w:t>
      </w:r>
    </w:p>
    <w:p w14:paraId="4EB5F8E4" w14:textId="77777777" w:rsidR="00B70288" w:rsidRPr="00C10AF5" w:rsidRDefault="00B70288" w:rsidP="0031612D">
      <w:pPr>
        <w:tabs>
          <w:tab w:val="left" w:pos="227"/>
          <w:tab w:val="left" w:pos="454"/>
          <w:tab w:val="left" w:pos="680"/>
        </w:tabs>
        <w:autoSpaceDE w:val="0"/>
        <w:autoSpaceDN w:val="0"/>
        <w:adjustRightInd w:val="0"/>
        <w:spacing w:line="240" w:lineRule="atLeast"/>
        <w:rPr>
          <w:rFonts w:ascii="Verdana" w:eastAsia="DejaVu Sans" w:hAnsi="Verdana" w:cs="Times New Roman"/>
          <w:lang w:val="en-US" w:eastAsia="nl-NL"/>
        </w:rPr>
      </w:pPr>
    </w:p>
    <w:p w14:paraId="4D9343DA" w14:textId="77777777" w:rsidR="0031612D" w:rsidRPr="00C10AF5" w:rsidRDefault="0031612D" w:rsidP="0031612D">
      <w:pPr>
        <w:tabs>
          <w:tab w:val="left" w:pos="227"/>
          <w:tab w:val="left" w:pos="454"/>
          <w:tab w:val="left" w:pos="680"/>
        </w:tabs>
        <w:autoSpaceDE w:val="0"/>
        <w:autoSpaceDN w:val="0"/>
        <w:adjustRightInd w:val="0"/>
        <w:spacing w:line="240" w:lineRule="atLeast"/>
        <w:rPr>
          <w:rFonts w:ascii="Verdana" w:eastAsia="DejaVu Sans" w:hAnsi="Verdana" w:cs="Times New Roman"/>
          <w:bCs/>
          <w:lang w:val="en-US" w:eastAsia="nl-NL"/>
        </w:rPr>
      </w:pPr>
    </w:p>
    <w:p w14:paraId="6EFD3C45" w14:textId="77777777" w:rsidR="00375755" w:rsidRPr="00375755" w:rsidRDefault="00375755" w:rsidP="00375755">
      <w:pPr>
        <w:tabs>
          <w:tab w:val="left" w:pos="227"/>
          <w:tab w:val="left" w:pos="454"/>
          <w:tab w:val="left" w:pos="680"/>
        </w:tabs>
        <w:autoSpaceDE w:val="0"/>
        <w:autoSpaceDN w:val="0"/>
        <w:adjustRightInd w:val="0"/>
        <w:spacing w:line="240" w:lineRule="atLeast"/>
        <w:rPr>
          <w:rFonts w:ascii="Verdana" w:eastAsia="DejaVu Sans" w:hAnsi="Verdana" w:cs="Times New Roman"/>
          <w:bCs/>
          <w:lang w:val="en-US" w:eastAsia="nl-NL"/>
        </w:rPr>
      </w:pPr>
      <w:r w:rsidRPr="00375755">
        <w:rPr>
          <w:rFonts w:ascii="Verdana" w:eastAsia="DejaVu Sans" w:hAnsi="Verdana" w:cs="Times New Roman"/>
          <w:bCs/>
          <w:lang w:val="en" w:eastAsia="nl-NL"/>
        </w:rPr>
        <w:t>The undersigned declares that, when drawing up his tender, he has taken into account the obligations in the field of environmental, social and labor law under European Union law, national law or collective labor agreements set out in Directive 2014/24/EU of international environmental, social and labor law.</w:t>
      </w:r>
    </w:p>
    <w:p w14:paraId="59C83E50" w14:textId="77777777" w:rsidR="0031612D" w:rsidRPr="00375755" w:rsidRDefault="0031612D" w:rsidP="0031612D">
      <w:pPr>
        <w:tabs>
          <w:tab w:val="left" w:pos="227"/>
          <w:tab w:val="left" w:pos="454"/>
          <w:tab w:val="left" w:pos="680"/>
        </w:tabs>
        <w:autoSpaceDE w:val="0"/>
        <w:autoSpaceDN w:val="0"/>
        <w:adjustRightInd w:val="0"/>
        <w:spacing w:line="240" w:lineRule="atLeast"/>
        <w:rPr>
          <w:rFonts w:ascii="Verdana" w:eastAsia="DejaVu Sans" w:hAnsi="Verdana" w:cs="Times New Roman"/>
          <w:lang w:val="en-US" w:eastAsia="nl-NL"/>
        </w:rPr>
      </w:pPr>
    </w:p>
    <w:p w14:paraId="00DDC8BD" w14:textId="77777777" w:rsidR="00375755" w:rsidRPr="00C10AF5" w:rsidRDefault="00375755" w:rsidP="00375755">
      <w:pPr>
        <w:tabs>
          <w:tab w:val="left" w:pos="227"/>
          <w:tab w:val="left" w:pos="454"/>
          <w:tab w:val="left" w:pos="680"/>
        </w:tabs>
        <w:autoSpaceDE w:val="0"/>
        <w:autoSpaceDN w:val="0"/>
        <w:adjustRightInd w:val="0"/>
        <w:spacing w:line="240" w:lineRule="atLeast"/>
        <w:rPr>
          <w:rFonts w:ascii="Verdana" w:eastAsia="DejaVu Sans" w:hAnsi="Verdana" w:cs="Times New Roman"/>
          <w:b/>
          <w:bCs/>
          <w:lang w:val="en-US" w:eastAsia="nl-NL"/>
        </w:rPr>
      </w:pPr>
      <w:r w:rsidRPr="00C10AF5">
        <w:rPr>
          <w:rFonts w:ascii="Verdana" w:eastAsia="DejaVu Sans" w:hAnsi="Verdana" w:cs="Times New Roman"/>
          <w:b/>
          <w:bCs/>
          <w:lang w:val="en-US" w:eastAsia="nl-NL"/>
        </w:rPr>
        <w:t>Signature</w:t>
      </w:r>
    </w:p>
    <w:p w14:paraId="399BB438" w14:textId="77777777" w:rsidR="0031612D" w:rsidRPr="00C10AF5" w:rsidRDefault="0031612D" w:rsidP="0031612D">
      <w:pPr>
        <w:tabs>
          <w:tab w:val="left" w:pos="227"/>
          <w:tab w:val="left" w:pos="454"/>
          <w:tab w:val="left" w:pos="680"/>
        </w:tabs>
        <w:autoSpaceDE w:val="0"/>
        <w:autoSpaceDN w:val="0"/>
        <w:adjustRightInd w:val="0"/>
        <w:spacing w:line="240" w:lineRule="atLeast"/>
        <w:rPr>
          <w:rFonts w:ascii="Verdana" w:eastAsia="DejaVu Sans" w:hAnsi="Verdana" w:cs="Times New Roman"/>
          <w:lang w:val="en-US" w:eastAsia="nl-NL"/>
        </w:rPr>
      </w:pPr>
    </w:p>
    <w:p w14:paraId="1DC1F7DC" w14:textId="5D767A07" w:rsidR="00375755" w:rsidRPr="00375755" w:rsidRDefault="00375755" w:rsidP="00375755">
      <w:pPr>
        <w:rPr>
          <w:rFonts w:ascii="Verdana" w:eastAsia="DejaVu Sans" w:hAnsi="Verdana" w:cs="Times New Roman"/>
          <w:lang w:val="en-US" w:eastAsia="nl-NL"/>
        </w:rPr>
      </w:pPr>
      <w:r w:rsidRPr="00375755">
        <w:rPr>
          <w:rFonts w:ascii="Verdana" w:eastAsia="DejaVu Sans" w:hAnsi="Verdana" w:cs="Times New Roman"/>
          <w:lang w:val="en" w:eastAsia="nl-NL"/>
        </w:rPr>
        <w:t xml:space="preserve">This statement must be signed digitally by the tenderer and, in the case of a partnership of entrepreneurs, whether or not a general partnership, all tenderers, in accordance with the </w:t>
      </w:r>
      <w:r w:rsidR="0059450C">
        <w:rPr>
          <w:rFonts w:ascii="Verdana" w:eastAsia="DejaVu Sans" w:hAnsi="Verdana" w:cs="Times New Roman"/>
          <w:lang w:val="en" w:eastAsia="nl-NL"/>
        </w:rPr>
        <w:t xml:space="preserve">Invitation to </w:t>
      </w:r>
      <w:r w:rsidRPr="00375755">
        <w:rPr>
          <w:rFonts w:ascii="Verdana" w:eastAsia="DejaVu Sans" w:hAnsi="Verdana" w:cs="Times New Roman"/>
          <w:lang w:val="en" w:eastAsia="nl-NL"/>
        </w:rPr>
        <w:t>Tender.</w:t>
      </w:r>
    </w:p>
    <w:p w14:paraId="13603F8B" w14:textId="4036D90E" w:rsidR="003F5EB0" w:rsidRPr="00375755" w:rsidRDefault="00375755" w:rsidP="003F5EB0">
      <w:pPr>
        <w:rPr>
          <w:lang w:val="en-US"/>
        </w:rPr>
      </w:pPr>
      <w:r w:rsidRPr="00375755">
        <w:rPr>
          <w:lang w:val="en-US"/>
        </w:rPr>
        <w:t xml:space="preserve">    </w:t>
      </w:r>
    </w:p>
    <w:sectPr w:rsidR="003F5EB0" w:rsidRPr="00375755" w:rsidSect="000B3F94">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10D7D" w14:textId="77777777" w:rsidR="0031612D" w:rsidRDefault="0031612D" w:rsidP="0088501B">
      <w:r>
        <w:separator/>
      </w:r>
    </w:p>
  </w:endnote>
  <w:endnote w:type="continuationSeparator" w:id="0">
    <w:p w14:paraId="11051D60" w14:textId="77777777" w:rsidR="0031612D" w:rsidRDefault="0031612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jaVu Sans">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423DA" w14:textId="77777777" w:rsidR="00A53592" w:rsidRPr="009125D0" w:rsidRDefault="00A53592" w:rsidP="00A53592">
    <w:pPr>
      <w:pStyle w:val="Voettekst"/>
      <w:jc w:val="right"/>
      <w:rPr>
        <w:rFonts w:ascii="Verdana" w:hAnsi="Verdana"/>
        <w:szCs w:val="13"/>
      </w:rPr>
    </w:pPr>
    <w:r w:rsidRPr="009125D0">
      <w:rPr>
        <w:rStyle w:val="Paginanummer"/>
        <w:rFonts w:ascii="Verdana" w:hAnsi="Verdana"/>
        <w:szCs w:val="13"/>
      </w:rPr>
      <w:t xml:space="preserve">Pag. </w:t>
    </w:r>
    <w:r w:rsidRPr="009125D0">
      <w:rPr>
        <w:rStyle w:val="Paginanummer"/>
        <w:rFonts w:ascii="Verdana" w:hAnsi="Verdana"/>
        <w:szCs w:val="13"/>
      </w:rPr>
      <w:fldChar w:fldCharType="begin"/>
    </w:r>
    <w:r w:rsidRPr="009125D0">
      <w:rPr>
        <w:rStyle w:val="Paginanummer"/>
        <w:rFonts w:ascii="Verdana" w:hAnsi="Verdana"/>
        <w:szCs w:val="13"/>
      </w:rPr>
      <w:instrText xml:space="preserve"> PAGE </w:instrText>
    </w:r>
    <w:r w:rsidRPr="009125D0">
      <w:rPr>
        <w:rStyle w:val="Paginanummer"/>
        <w:rFonts w:ascii="Verdana" w:hAnsi="Verdana"/>
        <w:szCs w:val="13"/>
      </w:rPr>
      <w:fldChar w:fldCharType="separate"/>
    </w:r>
    <w:r w:rsidRPr="009125D0">
      <w:rPr>
        <w:rStyle w:val="Paginanummer"/>
        <w:rFonts w:ascii="Verdana" w:hAnsi="Verdana"/>
        <w:szCs w:val="13"/>
      </w:rPr>
      <w:t>1</w:t>
    </w:r>
    <w:r w:rsidRPr="009125D0">
      <w:rPr>
        <w:rStyle w:val="Paginanummer"/>
        <w:rFonts w:ascii="Verdana" w:hAnsi="Verdana"/>
        <w:szCs w:val="13"/>
      </w:rPr>
      <w:fldChar w:fldCharType="end"/>
    </w:r>
    <w:r w:rsidRPr="009125D0">
      <w:rPr>
        <w:rStyle w:val="Paginanummer"/>
        <w:rFonts w:ascii="Verdana" w:hAnsi="Verdana"/>
        <w:szCs w:val="13"/>
      </w:rPr>
      <w:t xml:space="preserve"> van </w:t>
    </w:r>
    <w:r w:rsidRPr="009125D0">
      <w:rPr>
        <w:rStyle w:val="Paginanummer"/>
        <w:rFonts w:ascii="Verdana" w:hAnsi="Verdana"/>
        <w:szCs w:val="13"/>
      </w:rPr>
      <w:fldChar w:fldCharType="begin"/>
    </w:r>
    <w:r w:rsidRPr="009125D0">
      <w:rPr>
        <w:rStyle w:val="Paginanummer"/>
        <w:rFonts w:ascii="Verdana" w:hAnsi="Verdana"/>
        <w:szCs w:val="13"/>
      </w:rPr>
      <w:instrText xml:space="preserve"> NUMPAGES </w:instrText>
    </w:r>
    <w:r w:rsidRPr="009125D0">
      <w:rPr>
        <w:rStyle w:val="Paginanummer"/>
        <w:rFonts w:ascii="Verdana" w:hAnsi="Verdana"/>
        <w:szCs w:val="13"/>
      </w:rPr>
      <w:fldChar w:fldCharType="separate"/>
    </w:r>
    <w:r w:rsidRPr="009125D0">
      <w:rPr>
        <w:rStyle w:val="Paginanummer"/>
        <w:rFonts w:ascii="Verdana" w:hAnsi="Verdana"/>
        <w:szCs w:val="13"/>
      </w:rPr>
      <w:t>1</w:t>
    </w:r>
    <w:r w:rsidRPr="009125D0">
      <w:rPr>
        <w:rStyle w:val="Paginanummer"/>
        <w:rFonts w:ascii="Verdana" w:hAnsi="Verdana"/>
        <w:szCs w:val="13"/>
      </w:rPr>
      <w:fldChar w:fldCharType="end"/>
    </w:r>
  </w:p>
  <w:p w14:paraId="33302CAD" w14:textId="77777777" w:rsidR="00A53592" w:rsidRPr="009125D0" w:rsidRDefault="00A53592" w:rsidP="00A53592">
    <w:pPr>
      <w:pStyle w:val="Voettekst"/>
      <w:rPr>
        <w:rFonts w:ascii="Verdana" w:hAnsi="Verdana"/>
        <w:szCs w:val="13"/>
      </w:rPr>
    </w:pPr>
    <w:r w:rsidRPr="009125D0">
      <w:rPr>
        <w:rFonts w:ascii="Verdana" w:hAnsi="Verdana"/>
        <w:b/>
        <w:szCs w:val="13"/>
      </w:rPr>
      <w:t>RWS BEDRIJFSINFORMATIE</w:t>
    </w:r>
    <w:r w:rsidRPr="009125D0">
      <w:rPr>
        <w:rFonts w:ascii="Verdana" w:hAnsi="Verdana"/>
        <w:szCs w:val="1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DD0BB" w14:textId="77777777" w:rsidR="0031612D" w:rsidRDefault="0031612D" w:rsidP="0088501B">
      <w:r>
        <w:separator/>
      </w:r>
    </w:p>
  </w:footnote>
  <w:footnote w:type="continuationSeparator" w:id="0">
    <w:p w14:paraId="27EDD8E1" w14:textId="77777777" w:rsidR="0031612D" w:rsidRDefault="0031612D"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EA878" w14:textId="77777777" w:rsidR="00C10AF5" w:rsidRDefault="00C10AF5" w:rsidP="00C10AF5">
    <w:pPr>
      <w:pStyle w:val="Koptekst"/>
      <w:rPr>
        <w:rFonts w:cs="V&amp;W Syntax (Adobe)"/>
        <w:b/>
        <w:sz w:val="22"/>
        <w:szCs w:val="22"/>
        <w:lang w:val="en-US"/>
      </w:rPr>
    </w:pPr>
  </w:p>
  <w:p w14:paraId="762798BA" w14:textId="77777777" w:rsidR="00C10AF5" w:rsidRDefault="00C10AF5" w:rsidP="00C10AF5">
    <w:pPr>
      <w:pStyle w:val="Koptekst"/>
      <w:rPr>
        <w:rFonts w:cs="V&amp;W Syntax (Adobe)"/>
        <w:b/>
        <w:sz w:val="22"/>
        <w:szCs w:val="22"/>
        <w:lang w:val="en-US"/>
      </w:rPr>
    </w:pPr>
  </w:p>
  <w:p w14:paraId="1DF2D81D" w14:textId="04A09706" w:rsidR="00C10AF5" w:rsidRPr="00C10AF5" w:rsidRDefault="00C10AF5" w:rsidP="00C10AF5">
    <w:pPr>
      <w:pStyle w:val="Koptekst"/>
      <w:spacing w:line="220" w:lineRule="exact"/>
      <w:rPr>
        <w:rFonts w:asciiTheme="majorHAnsi" w:hAnsiTheme="majorHAnsi"/>
        <w:b/>
        <w:sz w:val="22"/>
        <w:szCs w:val="22"/>
        <w:lang w:val="en-US"/>
      </w:rPr>
    </w:pPr>
    <w:r w:rsidRPr="00C10AF5">
      <w:rPr>
        <w:rFonts w:asciiTheme="majorHAnsi" w:hAnsiTheme="majorHAnsi" w:cs="V&amp;W Syntax (Adobe)"/>
        <w:b/>
        <w:sz w:val="22"/>
        <w:szCs w:val="22"/>
        <w:lang w:val="en-US"/>
      </w:rPr>
      <w:t xml:space="preserve">Annex </w:t>
    </w:r>
    <w:r>
      <w:rPr>
        <w:rFonts w:asciiTheme="majorHAnsi" w:hAnsiTheme="majorHAnsi" w:cs="V&amp;W Syntax (Adobe)"/>
        <w:b/>
        <w:sz w:val="22"/>
        <w:szCs w:val="22"/>
        <w:lang w:val="en-US"/>
      </w:rPr>
      <w:t>2</w:t>
    </w:r>
    <w:r w:rsidRPr="00C10AF5">
      <w:rPr>
        <w:rFonts w:asciiTheme="majorHAnsi" w:hAnsiTheme="majorHAnsi" w:cs="V&amp;W Syntax (Adobe)"/>
        <w:b/>
        <w:sz w:val="22"/>
        <w:szCs w:val="22"/>
        <w:lang w:val="en-US"/>
      </w:rPr>
      <w:t xml:space="preserve">. </w:t>
    </w:r>
    <w:r w:rsidR="00DE2C2E">
      <w:rPr>
        <w:rFonts w:asciiTheme="majorHAnsi" w:hAnsiTheme="majorHAnsi" w:cs="V&amp;W Syntax (Adobe)"/>
        <w:b/>
        <w:sz w:val="22"/>
        <w:szCs w:val="22"/>
        <w:lang w:val="en-US"/>
      </w:rPr>
      <w:t>FerryBox Zirfaea</w:t>
    </w:r>
    <w:r w:rsidRPr="00C10AF5">
      <w:rPr>
        <w:rFonts w:asciiTheme="majorHAnsi" w:hAnsiTheme="majorHAnsi" w:cs="V&amp;W Syntax (Adobe)"/>
        <w:b/>
        <w:sz w:val="22"/>
        <w:szCs w:val="22"/>
        <w:lang w:val="en-US"/>
      </w:rPr>
      <w:t>. Case number 31</w:t>
    </w:r>
    <w:r w:rsidR="00DE2C2E">
      <w:rPr>
        <w:rFonts w:asciiTheme="majorHAnsi" w:hAnsiTheme="majorHAnsi" w:cs="V&amp;W Syntax (Adobe)"/>
        <w:b/>
        <w:sz w:val="22"/>
        <w:szCs w:val="22"/>
        <w:lang w:val="en-US"/>
      </w:rPr>
      <w:t>191766</w:t>
    </w:r>
  </w:p>
  <w:p w14:paraId="208621CB" w14:textId="3E5E8938" w:rsidR="00C10AF5" w:rsidRPr="003B31C1" w:rsidRDefault="00C10AF5">
    <w:pPr>
      <w:pStyle w:val="Koptekst"/>
      <w:rPr>
        <w:lang w:val="en-US"/>
      </w:rPr>
    </w:pPr>
  </w:p>
  <w:p w14:paraId="54DB314C" w14:textId="66FD1195" w:rsidR="00E456EE" w:rsidRPr="003B31C1" w:rsidRDefault="00C10AF5" w:rsidP="00C10AF5">
    <w:pPr>
      <w:pStyle w:val="Koptekst"/>
      <w:tabs>
        <w:tab w:val="clear" w:pos="4536"/>
        <w:tab w:val="clear" w:pos="9072"/>
        <w:tab w:val="left" w:pos="1605"/>
      </w:tabs>
      <w:rPr>
        <w:lang w:val="en-US"/>
      </w:rPr>
    </w:pPr>
    <w:r w:rsidRPr="003B31C1">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16cid:durableId="828863412">
    <w:abstractNumId w:val="9"/>
  </w:num>
  <w:num w:numId="2" w16cid:durableId="1561092359">
    <w:abstractNumId w:val="11"/>
  </w:num>
  <w:num w:numId="3" w16cid:durableId="1202209408">
    <w:abstractNumId w:val="27"/>
  </w:num>
  <w:num w:numId="4" w16cid:durableId="782847506">
    <w:abstractNumId w:val="10"/>
  </w:num>
  <w:num w:numId="5" w16cid:durableId="682361697">
    <w:abstractNumId w:val="15"/>
  </w:num>
  <w:num w:numId="6" w16cid:durableId="1835878209">
    <w:abstractNumId w:val="18"/>
  </w:num>
  <w:num w:numId="7" w16cid:durableId="1500197174">
    <w:abstractNumId w:val="2"/>
  </w:num>
  <w:num w:numId="8" w16cid:durableId="1023284840">
    <w:abstractNumId w:val="1"/>
  </w:num>
  <w:num w:numId="9" w16cid:durableId="409272390">
    <w:abstractNumId w:val="0"/>
  </w:num>
  <w:num w:numId="10" w16cid:durableId="1569421201">
    <w:abstractNumId w:val="7"/>
  </w:num>
  <w:num w:numId="11" w16cid:durableId="1919902580">
    <w:abstractNumId w:val="5"/>
  </w:num>
  <w:num w:numId="12" w16cid:durableId="976375544">
    <w:abstractNumId w:val="5"/>
  </w:num>
  <w:num w:numId="13" w16cid:durableId="1021979423">
    <w:abstractNumId w:val="28"/>
  </w:num>
  <w:num w:numId="14" w16cid:durableId="361563830">
    <w:abstractNumId w:val="3"/>
  </w:num>
  <w:num w:numId="15" w16cid:durableId="121924929">
    <w:abstractNumId w:val="16"/>
  </w:num>
  <w:num w:numId="16" w16cid:durableId="773132097">
    <w:abstractNumId w:val="22"/>
  </w:num>
  <w:num w:numId="17" w16cid:durableId="924920522">
    <w:abstractNumId w:val="8"/>
  </w:num>
  <w:num w:numId="18" w16cid:durableId="1933933229">
    <w:abstractNumId w:val="19"/>
  </w:num>
  <w:num w:numId="19" w16cid:durableId="160169994">
    <w:abstractNumId w:val="29"/>
  </w:num>
  <w:num w:numId="20" w16cid:durableId="427506002">
    <w:abstractNumId w:val="12"/>
  </w:num>
  <w:num w:numId="21" w16cid:durableId="1708094145">
    <w:abstractNumId w:val="21"/>
  </w:num>
  <w:num w:numId="22" w16cid:durableId="800075233">
    <w:abstractNumId w:val="24"/>
  </w:num>
  <w:num w:numId="23" w16cid:durableId="1090736594">
    <w:abstractNumId w:val="17"/>
  </w:num>
  <w:num w:numId="24" w16cid:durableId="149753558">
    <w:abstractNumId w:val="26"/>
  </w:num>
  <w:num w:numId="25" w16cid:durableId="2038582846">
    <w:abstractNumId w:val="25"/>
  </w:num>
  <w:num w:numId="26" w16cid:durableId="1371615774">
    <w:abstractNumId w:val="6"/>
  </w:num>
  <w:num w:numId="27" w16cid:durableId="341782824">
    <w:abstractNumId w:val="14"/>
  </w:num>
  <w:num w:numId="28" w16cid:durableId="1787652104">
    <w:abstractNumId w:val="20"/>
  </w:num>
  <w:num w:numId="29" w16cid:durableId="1993634990">
    <w:abstractNumId w:val="4"/>
  </w:num>
  <w:num w:numId="30" w16cid:durableId="111246322">
    <w:abstractNumId w:val="13"/>
  </w:num>
  <w:num w:numId="31" w16cid:durableId="124514555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12D"/>
    <w:rsid w:val="00043163"/>
    <w:rsid w:val="00056D70"/>
    <w:rsid w:val="000B3F94"/>
    <w:rsid w:val="000E1F3B"/>
    <w:rsid w:val="00173156"/>
    <w:rsid w:val="00177D33"/>
    <w:rsid w:val="001D6F03"/>
    <w:rsid w:val="002A622E"/>
    <w:rsid w:val="002A6578"/>
    <w:rsid w:val="002B1092"/>
    <w:rsid w:val="002E0FD2"/>
    <w:rsid w:val="0031612D"/>
    <w:rsid w:val="00326554"/>
    <w:rsid w:val="00363BC0"/>
    <w:rsid w:val="00375755"/>
    <w:rsid w:val="0038549E"/>
    <w:rsid w:val="003A6438"/>
    <w:rsid w:val="003B31C1"/>
    <w:rsid w:val="003C4BF2"/>
    <w:rsid w:val="003D51FB"/>
    <w:rsid w:val="003F5EB0"/>
    <w:rsid w:val="003F6EDB"/>
    <w:rsid w:val="0040142D"/>
    <w:rsid w:val="0040571B"/>
    <w:rsid w:val="00426C91"/>
    <w:rsid w:val="00450447"/>
    <w:rsid w:val="004B0EA1"/>
    <w:rsid w:val="004D766D"/>
    <w:rsid w:val="0059450C"/>
    <w:rsid w:val="005A4FBE"/>
    <w:rsid w:val="005D2CF1"/>
    <w:rsid w:val="005E046F"/>
    <w:rsid w:val="006006F5"/>
    <w:rsid w:val="00650A9B"/>
    <w:rsid w:val="006D2E66"/>
    <w:rsid w:val="006F42D7"/>
    <w:rsid w:val="007131A8"/>
    <w:rsid w:val="007215F5"/>
    <w:rsid w:val="007435A7"/>
    <w:rsid w:val="007F4AEA"/>
    <w:rsid w:val="007F4BEC"/>
    <w:rsid w:val="0088386A"/>
    <w:rsid w:val="0088501B"/>
    <w:rsid w:val="008C69F4"/>
    <w:rsid w:val="008D2753"/>
    <w:rsid w:val="008E3581"/>
    <w:rsid w:val="00905289"/>
    <w:rsid w:val="009125D0"/>
    <w:rsid w:val="009C5CF5"/>
    <w:rsid w:val="00A32591"/>
    <w:rsid w:val="00A53592"/>
    <w:rsid w:val="00A77ABF"/>
    <w:rsid w:val="00A863E9"/>
    <w:rsid w:val="00B022C4"/>
    <w:rsid w:val="00B55555"/>
    <w:rsid w:val="00B559E9"/>
    <w:rsid w:val="00B70288"/>
    <w:rsid w:val="00B72222"/>
    <w:rsid w:val="00B80650"/>
    <w:rsid w:val="00BC14CC"/>
    <w:rsid w:val="00C10AF5"/>
    <w:rsid w:val="00C36FAA"/>
    <w:rsid w:val="00C71133"/>
    <w:rsid w:val="00CA55CC"/>
    <w:rsid w:val="00CB3317"/>
    <w:rsid w:val="00CD0406"/>
    <w:rsid w:val="00D36A62"/>
    <w:rsid w:val="00DA3555"/>
    <w:rsid w:val="00DE2C2E"/>
    <w:rsid w:val="00E456EE"/>
    <w:rsid w:val="00E66F25"/>
    <w:rsid w:val="00ED7AB9"/>
    <w:rsid w:val="00EE5BBE"/>
    <w:rsid w:val="00F068F8"/>
    <w:rsid w:val="00F65492"/>
    <w:rsid w:val="00F65F32"/>
    <w:rsid w:val="00FB0705"/>
    <w:rsid w:val="00FC30E6"/>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A8B57DC"/>
  <w15:chartTrackingRefBased/>
  <w15:docId w15:val="{03000885-FB3A-4444-B98B-F879A770D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HTML-voorafopgemaakt">
    <w:name w:val="HTML Preformatted"/>
    <w:basedOn w:val="Standaard"/>
    <w:link w:val="HTML-voorafopgemaaktChar"/>
    <w:uiPriority w:val="99"/>
    <w:semiHidden/>
    <w:unhideWhenUsed/>
    <w:rsid w:val="00375755"/>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375755"/>
    <w:rPr>
      <w:rFonts w:ascii="Consolas" w:hAnsi="Consolas"/>
      <w:sz w:val="20"/>
      <w:szCs w:val="20"/>
    </w:rPr>
  </w:style>
  <w:style w:type="character" w:styleId="Paginanummer">
    <w:name w:val="page number"/>
    <w:basedOn w:val="Standaardalinea-lettertype"/>
    <w:rsid w:val="00A53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002156">
      <w:bodyDiv w:val="1"/>
      <w:marLeft w:val="0"/>
      <w:marRight w:val="0"/>
      <w:marTop w:val="0"/>
      <w:marBottom w:val="0"/>
      <w:divBdr>
        <w:top w:val="none" w:sz="0" w:space="0" w:color="auto"/>
        <w:left w:val="none" w:sz="0" w:space="0" w:color="auto"/>
        <w:bottom w:val="none" w:sz="0" w:space="0" w:color="auto"/>
        <w:right w:val="none" w:sz="0" w:space="0" w:color="auto"/>
      </w:divBdr>
    </w:div>
    <w:div w:id="259336354">
      <w:bodyDiv w:val="1"/>
      <w:marLeft w:val="0"/>
      <w:marRight w:val="0"/>
      <w:marTop w:val="0"/>
      <w:marBottom w:val="0"/>
      <w:divBdr>
        <w:top w:val="none" w:sz="0" w:space="0" w:color="auto"/>
        <w:left w:val="none" w:sz="0" w:space="0" w:color="auto"/>
        <w:bottom w:val="none" w:sz="0" w:space="0" w:color="auto"/>
        <w:right w:val="none" w:sz="0" w:space="0" w:color="auto"/>
      </w:divBdr>
    </w:div>
    <w:div w:id="588926327">
      <w:bodyDiv w:val="1"/>
      <w:marLeft w:val="0"/>
      <w:marRight w:val="0"/>
      <w:marTop w:val="0"/>
      <w:marBottom w:val="0"/>
      <w:divBdr>
        <w:top w:val="none" w:sz="0" w:space="0" w:color="auto"/>
        <w:left w:val="none" w:sz="0" w:space="0" w:color="auto"/>
        <w:bottom w:val="none" w:sz="0" w:space="0" w:color="auto"/>
        <w:right w:val="none" w:sz="0" w:space="0" w:color="auto"/>
      </w:divBdr>
    </w:div>
    <w:div w:id="1187721073">
      <w:bodyDiv w:val="1"/>
      <w:marLeft w:val="0"/>
      <w:marRight w:val="0"/>
      <w:marTop w:val="0"/>
      <w:marBottom w:val="0"/>
      <w:divBdr>
        <w:top w:val="none" w:sz="0" w:space="0" w:color="auto"/>
        <w:left w:val="none" w:sz="0" w:space="0" w:color="auto"/>
        <w:bottom w:val="none" w:sz="0" w:space="0" w:color="auto"/>
        <w:right w:val="none" w:sz="0" w:space="0" w:color="auto"/>
      </w:divBdr>
    </w:div>
    <w:div w:id="1692409552">
      <w:bodyDiv w:val="1"/>
      <w:marLeft w:val="0"/>
      <w:marRight w:val="0"/>
      <w:marTop w:val="0"/>
      <w:marBottom w:val="0"/>
      <w:divBdr>
        <w:top w:val="none" w:sz="0" w:space="0" w:color="auto"/>
        <w:left w:val="none" w:sz="0" w:space="0" w:color="auto"/>
        <w:bottom w:val="none" w:sz="0" w:space="0" w:color="auto"/>
        <w:right w:val="none" w:sz="0" w:space="0" w:color="auto"/>
      </w:divBdr>
    </w:div>
    <w:div w:id="1777209093">
      <w:bodyDiv w:val="1"/>
      <w:marLeft w:val="0"/>
      <w:marRight w:val="0"/>
      <w:marTop w:val="0"/>
      <w:marBottom w:val="0"/>
      <w:divBdr>
        <w:top w:val="none" w:sz="0" w:space="0" w:color="auto"/>
        <w:left w:val="none" w:sz="0" w:space="0" w:color="auto"/>
        <w:bottom w:val="none" w:sz="0" w:space="0" w:color="auto"/>
        <w:right w:val="none" w:sz="0" w:space="0" w:color="auto"/>
      </w:divBdr>
    </w:div>
    <w:div w:id="1897356862">
      <w:bodyDiv w:val="1"/>
      <w:marLeft w:val="0"/>
      <w:marRight w:val="0"/>
      <w:marTop w:val="0"/>
      <w:marBottom w:val="0"/>
      <w:divBdr>
        <w:top w:val="none" w:sz="0" w:space="0" w:color="auto"/>
        <w:left w:val="none" w:sz="0" w:space="0" w:color="auto"/>
        <w:bottom w:val="none" w:sz="0" w:space="0" w:color="auto"/>
        <w:right w:val="none" w:sz="0" w:space="0" w:color="auto"/>
      </w:divBdr>
    </w:div>
    <w:div w:id="196630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1</Pages>
  <Words>152</Words>
  <Characters>842</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Hage, Charles (WVL)</dc:creator>
  <cp:keywords/>
  <dc:description/>
  <cp:lastModifiedBy>Correa Jaramillo, Carolina (RWS WVL)</cp:lastModifiedBy>
  <cp:revision>5</cp:revision>
  <dcterms:created xsi:type="dcterms:W3CDTF">2024-10-04T09:22:00Z</dcterms:created>
  <dcterms:modified xsi:type="dcterms:W3CDTF">2024-10-09T08:27:00Z</dcterms:modified>
</cp:coreProperties>
</file>